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Asbestkarton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51563684" name="3941c7c0-cc35-11ef-bf18-27a3f64d2b4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2046301" name="3941c7c0-cc35-11ef-bf18-27a3f64d2b4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16559562" name="3d840550-cc35-11ef-94a5-475c917a25d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0959906" name="3d840550-cc35-11ef-94a5-475c917a25d4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UH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Asbestkarton </w:t>
            </w:r>
          </w:p>
          <w:p>
            <w:pPr>
              <w:spacing w:before="0" w:after="0"/>
            </w:pPr>
            <w:r>
              <w:t>Kamin Rohr Ummantelung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62760387" name="d27427b0-cc37-11ef-943a-1970be22920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7450196" name="d27427b0-cc37-11ef-943a-1970be229209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46706552" name="d680d650-cc37-11ef-8a7b-5fc75c0c80d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5265283" name="d680d650-cc37-11ef-8a7b-5fc75c0c80d5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Abwasserrohr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94183239" name="f5bff3c0-cc37-11ef-898f-95dd184f0ec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6141849" name="f5bff3c0-cc37-11ef-898f-95dd184f0ec8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71513763" name="fa0b0af0-cc37-11ef-9dd2-1302ae7e157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2642845" name="fa0b0af0-cc37-11ef-9dd2-1302ae7e157f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Rosenbergstrasse 29, 8370 Sirnach </w:t>
          </w:r>
        </w:p>
        <w:p>
          <w:pPr>
            <w:spacing w:before="0" w:after="0"/>
          </w:pPr>
          <w:r>
            <w:t>80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